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E3685" w14:textId="77777777" w:rsidR="001320E4" w:rsidRPr="00DB325A" w:rsidRDefault="00000000">
      <w:pPr>
        <w:jc w:val="center"/>
      </w:pPr>
      <w:r w:rsidRPr="00DB325A">
        <w:rPr>
          <w:rFonts w:eastAsia="Times New Roman" w:cs="Times New Roman"/>
          <w:b/>
          <w:sz w:val="24"/>
        </w:rPr>
        <w:t>WYKAZ DOŚWIADCZENIA KOORDYNATORA PROJEKTU</w:t>
      </w:r>
    </w:p>
    <w:p w14:paraId="01BE565A" w14:textId="79C7301E" w:rsidR="001320E4" w:rsidRPr="00DB325A" w:rsidRDefault="00000000">
      <w:pPr>
        <w:spacing w:after="80"/>
        <w:jc w:val="center"/>
      </w:pPr>
      <w:r w:rsidRPr="00DB325A">
        <w:rPr>
          <w:rFonts w:eastAsia="Times New Roman" w:cs="Times New Roman"/>
          <w:i/>
          <w:sz w:val="17"/>
        </w:rPr>
        <w:t xml:space="preserve">Kryterium oceny ofert – maksymalnie </w:t>
      </w:r>
      <w:r w:rsidR="00667F70">
        <w:rPr>
          <w:rFonts w:eastAsia="Times New Roman" w:cs="Times New Roman"/>
          <w:i/>
          <w:sz w:val="17"/>
        </w:rPr>
        <w:t>15</w:t>
      </w:r>
      <w:r w:rsidRPr="00DB325A">
        <w:rPr>
          <w:rFonts w:eastAsia="Times New Roman" w:cs="Times New Roman"/>
          <w:i/>
          <w:sz w:val="17"/>
        </w:rPr>
        <w:t xml:space="preserve"> pkt</w:t>
      </w:r>
    </w:p>
    <w:p w14:paraId="7E03597D" w14:textId="77777777" w:rsidR="001320E4" w:rsidRPr="00DB325A" w:rsidRDefault="00000000">
      <w:pPr>
        <w:spacing w:after="120"/>
        <w:jc w:val="center"/>
      </w:pPr>
      <w:r w:rsidRPr="00DB325A">
        <w:rPr>
          <w:rFonts w:eastAsia="Times New Roman" w:cs="Times New Roman"/>
          <w:b/>
          <w:sz w:val="16"/>
        </w:rPr>
        <w:t>„Zaprojektowanie, dostawa i montaż scenografii do Centrów Edukacji Bezpieczeństwa dla dzieci w Chojnowie oraz Legnicy dla KM PSP w Legnicy.”</w:t>
      </w:r>
      <w:r w:rsidRPr="00DB325A">
        <w:rPr>
          <w:rFonts w:eastAsia="Times New Roman" w:cs="Times New Roman"/>
          <w:b/>
          <w:sz w:val="16"/>
        </w:rPr>
        <w:br/>
        <w:t>Oznaczenie postępowania: MT.2370.02.2026</w:t>
      </w:r>
    </w:p>
    <w:p w14:paraId="618D035A" w14:textId="50B6A28B" w:rsidR="001320E4" w:rsidRPr="00DB325A" w:rsidRDefault="00000000">
      <w:r w:rsidRPr="00DB325A">
        <w:rPr>
          <w:rFonts w:eastAsia="Times New Roman" w:cs="Times New Roman"/>
          <w:b/>
        </w:rPr>
        <w:t xml:space="preserve">Nazwa / firma Wykonawcy: </w:t>
      </w:r>
      <w:r w:rsidRPr="00DB325A">
        <w:rPr>
          <w:rFonts w:eastAsia="Times New Roman" w:cs="Times New Roman"/>
        </w:rPr>
        <w:t>....................................................................</w:t>
      </w:r>
      <w:r w:rsidR="00720F4F">
        <w:rPr>
          <w:rFonts w:eastAsia="Times New Roman" w:cs="Times New Roman"/>
        </w:rPr>
        <w:t>.</w:t>
      </w:r>
      <w:r w:rsidRPr="00DB325A">
        <w:rPr>
          <w:rFonts w:eastAsia="Times New Roman" w:cs="Times New Roman"/>
        </w:rPr>
        <w:t>...........................</w:t>
      </w:r>
    </w:p>
    <w:p w14:paraId="79C676AC" w14:textId="77777777" w:rsidR="001320E4" w:rsidRPr="00DB325A" w:rsidRDefault="00000000">
      <w:r w:rsidRPr="00DB325A">
        <w:rPr>
          <w:rFonts w:eastAsia="Times New Roman" w:cs="Times New Roman"/>
          <w:b/>
        </w:rPr>
        <w:t xml:space="preserve">Imię i nazwisko koordynatora: </w:t>
      </w:r>
      <w:r w:rsidRPr="00DB325A">
        <w:rPr>
          <w:rFonts w:eastAsia="Times New Roman" w:cs="Times New Roman"/>
        </w:rPr>
        <w:t>...............................................................................................</w:t>
      </w:r>
    </w:p>
    <w:p w14:paraId="4DC3A2AA" w14:textId="5F0EBF6D" w:rsidR="001320E4" w:rsidRPr="00DB325A" w:rsidRDefault="00000000">
      <w:r w:rsidRPr="00DB325A">
        <w:rPr>
          <w:rFonts w:eastAsia="Times New Roman" w:cs="Times New Roman"/>
          <w:sz w:val="16"/>
        </w:rPr>
        <w:t>Punktacja zgodnie z SWZ: 2 realizacje podobne – 0 pkt (minimum warunku udziału); 3 realizacje podobne – 5 pkt; 4 lub więcej realizacji podobnych – 15 pkt.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0"/>
        <w:gridCol w:w="2746"/>
        <w:gridCol w:w="3633"/>
        <w:gridCol w:w="1328"/>
        <w:gridCol w:w="1756"/>
        <w:gridCol w:w="1829"/>
        <w:gridCol w:w="2267"/>
        <w:gridCol w:w="1469"/>
      </w:tblGrid>
      <w:tr w:rsidR="001320E4" w:rsidRPr="00DB325A" w14:paraId="42B1F422" w14:textId="77777777">
        <w:trPr>
          <w:tblHeader/>
          <w:jc w:val="center"/>
        </w:trPr>
        <w:tc>
          <w:tcPr>
            <w:tcW w:w="45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5442919" w14:textId="77777777" w:rsidR="001320E4" w:rsidRPr="00DB325A" w:rsidRDefault="00000000">
            <w:pPr>
              <w:spacing w:after="0"/>
              <w:jc w:val="center"/>
            </w:pPr>
            <w:r w:rsidRPr="00DB325A">
              <w:rPr>
                <w:rFonts w:eastAsia="Times New Roman" w:cs="Times New Roman"/>
                <w:b/>
                <w:sz w:val="14"/>
              </w:rPr>
              <w:t>Lp.</w:t>
            </w:r>
          </w:p>
        </w:tc>
        <w:tc>
          <w:tcPr>
            <w:tcW w:w="300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2E9A004" w14:textId="77777777" w:rsidR="001320E4" w:rsidRPr="00DB325A" w:rsidRDefault="00000000">
            <w:pPr>
              <w:spacing w:after="0"/>
              <w:jc w:val="center"/>
            </w:pPr>
            <w:r w:rsidRPr="00DB325A">
              <w:rPr>
                <w:rFonts w:eastAsia="Times New Roman" w:cs="Times New Roman"/>
                <w:b/>
                <w:sz w:val="14"/>
              </w:rPr>
              <w:t>Nazwa / przedmiot realizacji</w:t>
            </w:r>
          </w:p>
        </w:tc>
        <w:tc>
          <w:tcPr>
            <w:tcW w:w="39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7AC7D90" w14:textId="77777777" w:rsidR="001320E4" w:rsidRPr="00DB325A" w:rsidRDefault="00000000">
            <w:pPr>
              <w:spacing w:after="0"/>
              <w:jc w:val="center"/>
            </w:pPr>
            <w:r w:rsidRPr="00DB325A">
              <w:rPr>
                <w:rFonts w:eastAsia="Times New Roman" w:cs="Times New Roman"/>
                <w:b/>
                <w:sz w:val="14"/>
              </w:rPr>
              <w:t>Zakres odpowiadający definicji realizacji podobnej</w:t>
            </w:r>
          </w:p>
        </w:tc>
        <w:tc>
          <w:tcPr>
            <w:tcW w:w="141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F59DB6E" w14:textId="77777777" w:rsidR="001320E4" w:rsidRPr="00DB325A" w:rsidRDefault="00000000">
            <w:pPr>
              <w:spacing w:after="0"/>
              <w:jc w:val="center"/>
            </w:pPr>
            <w:r w:rsidRPr="00DB325A">
              <w:rPr>
                <w:rFonts w:eastAsia="Times New Roman" w:cs="Times New Roman"/>
                <w:b/>
                <w:sz w:val="14"/>
              </w:rPr>
              <w:t>Wartość brutto [zł]</w:t>
            </w:r>
          </w:p>
        </w:tc>
        <w:tc>
          <w:tcPr>
            <w:tcW w:w="187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543B47A" w14:textId="77777777" w:rsidR="001320E4" w:rsidRPr="00DB325A" w:rsidRDefault="00000000">
            <w:pPr>
              <w:spacing w:after="0"/>
              <w:jc w:val="center"/>
            </w:pPr>
            <w:r w:rsidRPr="00DB325A">
              <w:rPr>
                <w:rFonts w:eastAsia="Times New Roman" w:cs="Times New Roman"/>
                <w:b/>
                <w:sz w:val="14"/>
              </w:rPr>
              <w:t>Okres / data zakończenia</w:t>
            </w:r>
          </w:p>
        </w:tc>
        <w:tc>
          <w:tcPr>
            <w:tcW w:w="198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16F5190" w14:textId="77777777" w:rsidR="001320E4" w:rsidRPr="00DB325A" w:rsidRDefault="00000000">
            <w:pPr>
              <w:spacing w:after="0"/>
              <w:jc w:val="center"/>
            </w:pPr>
            <w:r w:rsidRPr="00DB325A">
              <w:rPr>
                <w:rFonts w:eastAsia="Times New Roman" w:cs="Times New Roman"/>
                <w:b/>
                <w:sz w:val="14"/>
              </w:rPr>
              <w:t>Funkcja osoby</w:t>
            </w:r>
          </w:p>
        </w:tc>
        <w:tc>
          <w:tcPr>
            <w:tcW w:w="243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98BF5A" w14:textId="77777777" w:rsidR="001320E4" w:rsidRPr="00DB325A" w:rsidRDefault="00000000">
            <w:pPr>
              <w:spacing w:after="0"/>
              <w:jc w:val="center"/>
            </w:pPr>
            <w:r w:rsidRPr="00DB325A">
              <w:rPr>
                <w:rFonts w:eastAsia="Times New Roman" w:cs="Times New Roman"/>
                <w:b/>
                <w:sz w:val="14"/>
              </w:rPr>
              <w:t>Zamawiający / odbiorca</w:t>
            </w:r>
          </w:p>
        </w:tc>
        <w:tc>
          <w:tcPr>
            <w:tcW w:w="158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F1C8D1" w14:textId="77777777" w:rsidR="001320E4" w:rsidRPr="00DB325A" w:rsidRDefault="00000000">
            <w:pPr>
              <w:spacing w:after="0"/>
              <w:jc w:val="center"/>
            </w:pPr>
            <w:r w:rsidRPr="00DB325A">
              <w:rPr>
                <w:rFonts w:eastAsia="Times New Roman" w:cs="Times New Roman"/>
                <w:b/>
                <w:sz w:val="14"/>
              </w:rPr>
              <w:t>Dowód</w:t>
            </w:r>
          </w:p>
        </w:tc>
      </w:tr>
      <w:tr w:rsidR="001320E4" w:rsidRPr="00DB325A" w14:paraId="680428C1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EFA002" w14:textId="77777777" w:rsidR="001320E4" w:rsidRPr="00DB325A" w:rsidRDefault="00000000">
            <w:pPr>
              <w:spacing w:after="0"/>
            </w:pPr>
            <w:r w:rsidRPr="00DB325A">
              <w:rPr>
                <w:rFonts w:eastAsia="Times New Roman" w:cs="Times New Roman"/>
                <w:sz w:val="14"/>
              </w:rPr>
              <w:t>1</w:t>
            </w:r>
          </w:p>
        </w:tc>
        <w:tc>
          <w:tcPr>
            <w:tcW w:w="300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DA3687" w14:textId="77777777" w:rsidR="001320E4" w:rsidRPr="00DB325A" w:rsidRDefault="001320E4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6AD606" w14:textId="77777777" w:rsidR="001320E4" w:rsidRPr="00DB325A" w:rsidRDefault="001320E4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A17D20" w14:textId="77777777" w:rsidR="001320E4" w:rsidRPr="00DB325A" w:rsidRDefault="001320E4">
            <w:pPr>
              <w:spacing w:after="0"/>
            </w:pPr>
          </w:p>
        </w:tc>
        <w:tc>
          <w:tcPr>
            <w:tcW w:w="187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349D90B" w14:textId="77777777" w:rsidR="001320E4" w:rsidRPr="00DB325A" w:rsidRDefault="001320E4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318391D" w14:textId="77777777" w:rsidR="001320E4" w:rsidRPr="00DB325A" w:rsidRDefault="001320E4">
            <w:pPr>
              <w:spacing w:after="0"/>
            </w:pPr>
          </w:p>
        </w:tc>
        <w:tc>
          <w:tcPr>
            <w:tcW w:w="243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353D744" w14:textId="77777777" w:rsidR="001320E4" w:rsidRPr="00DB325A" w:rsidRDefault="001320E4">
            <w:pPr>
              <w:spacing w:after="0"/>
            </w:pPr>
          </w:p>
        </w:tc>
        <w:tc>
          <w:tcPr>
            <w:tcW w:w="158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761B5A" w14:textId="77777777" w:rsidR="001320E4" w:rsidRPr="00DB325A" w:rsidRDefault="001320E4">
            <w:pPr>
              <w:spacing w:after="0"/>
            </w:pPr>
          </w:p>
        </w:tc>
      </w:tr>
      <w:tr w:rsidR="001320E4" w:rsidRPr="00DB325A" w14:paraId="0B9E955E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29C64E2" w14:textId="77777777" w:rsidR="001320E4" w:rsidRPr="00DB325A" w:rsidRDefault="00000000">
            <w:pPr>
              <w:spacing w:after="0"/>
            </w:pPr>
            <w:r w:rsidRPr="00DB325A">
              <w:rPr>
                <w:rFonts w:eastAsia="Times New Roman" w:cs="Times New Roman"/>
                <w:sz w:val="14"/>
              </w:rPr>
              <w:t>2</w:t>
            </w:r>
          </w:p>
        </w:tc>
        <w:tc>
          <w:tcPr>
            <w:tcW w:w="300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4D6F3BD" w14:textId="77777777" w:rsidR="001320E4" w:rsidRPr="00DB325A" w:rsidRDefault="001320E4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5517800" w14:textId="77777777" w:rsidR="001320E4" w:rsidRPr="00DB325A" w:rsidRDefault="001320E4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75566B" w14:textId="77777777" w:rsidR="001320E4" w:rsidRPr="00DB325A" w:rsidRDefault="001320E4">
            <w:pPr>
              <w:spacing w:after="0"/>
            </w:pPr>
          </w:p>
        </w:tc>
        <w:tc>
          <w:tcPr>
            <w:tcW w:w="187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D81061D" w14:textId="77777777" w:rsidR="001320E4" w:rsidRPr="00DB325A" w:rsidRDefault="001320E4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9D445B3" w14:textId="77777777" w:rsidR="001320E4" w:rsidRPr="00DB325A" w:rsidRDefault="001320E4">
            <w:pPr>
              <w:spacing w:after="0"/>
            </w:pPr>
          </w:p>
        </w:tc>
        <w:tc>
          <w:tcPr>
            <w:tcW w:w="243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F82C296" w14:textId="77777777" w:rsidR="001320E4" w:rsidRPr="00DB325A" w:rsidRDefault="001320E4">
            <w:pPr>
              <w:spacing w:after="0"/>
            </w:pPr>
          </w:p>
        </w:tc>
        <w:tc>
          <w:tcPr>
            <w:tcW w:w="158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66FD72D" w14:textId="77777777" w:rsidR="001320E4" w:rsidRPr="00DB325A" w:rsidRDefault="001320E4">
            <w:pPr>
              <w:spacing w:after="0"/>
            </w:pPr>
          </w:p>
        </w:tc>
      </w:tr>
      <w:tr w:rsidR="001320E4" w:rsidRPr="00DB325A" w14:paraId="1C586DE7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DD4FD94" w14:textId="77777777" w:rsidR="001320E4" w:rsidRPr="00DB325A" w:rsidRDefault="00000000">
            <w:pPr>
              <w:spacing w:after="0"/>
            </w:pPr>
            <w:r w:rsidRPr="00DB325A">
              <w:rPr>
                <w:rFonts w:eastAsia="Times New Roman" w:cs="Times New Roman"/>
                <w:sz w:val="14"/>
              </w:rPr>
              <w:t>3</w:t>
            </w:r>
          </w:p>
        </w:tc>
        <w:tc>
          <w:tcPr>
            <w:tcW w:w="300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F110D14" w14:textId="77777777" w:rsidR="001320E4" w:rsidRPr="00DB325A" w:rsidRDefault="001320E4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2F8AD6" w14:textId="77777777" w:rsidR="001320E4" w:rsidRPr="00DB325A" w:rsidRDefault="001320E4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EE1407" w14:textId="77777777" w:rsidR="001320E4" w:rsidRPr="00DB325A" w:rsidRDefault="001320E4">
            <w:pPr>
              <w:spacing w:after="0"/>
            </w:pPr>
          </w:p>
        </w:tc>
        <w:tc>
          <w:tcPr>
            <w:tcW w:w="187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68313AE" w14:textId="77777777" w:rsidR="001320E4" w:rsidRPr="00DB325A" w:rsidRDefault="001320E4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D96CA76" w14:textId="77777777" w:rsidR="001320E4" w:rsidRPr="00DB325A" w:rsidRDefault="001320E4">
            <w:pPr>
              <w:spacing w:after="0"/>
            </w:pPr>
          </w:p>
        </w:tc>
        <w:tc>
          <w:tcPr>
            <w:tcW w:w="243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E1D8F2" w14:textId="77777777" w:rsidR="001320E4" w:rsidRPr="00DB325A" w:rsidRDefault="001320E4">
            <w:pPr>
              <w:spacing w:after="0"/>
            </w:pPr>
          </w:p>
        </w:tc>
        <w:tc>
          <w:tcPr>
            <w:tcW w:w="158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F4CB213" w14:textId="77777777" w:rsidR="001320E4" w:rsidRPr="00DB325A" w:rsidRDefault="001320E4">
            <w:pPr>
              <w:spacing w:after="0"/>
            </w:pPr>
          </w:p>
        </w:tc>
      </w:tr>
      <w:tr w:rsidR="001320E4" w:rsidRPr="00DB325A" w14:paraId="689F3630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77CF915" w14:textId="77777777" w:rsidR="001320E4" w:rsidRPr="00DB325A" w:rsidRDefault="00000000">
            <w:pPr>
              <w:spacing w:after="0"/>
            </w:pPr>
            <w:r w:rsidRPr="00DB325A">
              <w:rPr>
                <w:rFonts w:eastAsia="Times New Roman" w:cs="Times New Roman"/>
                <w:sz w:val="14"/>
              </w:rPr>
              <w:t>4</w:t>
            </w:r>
          </w:p>
        </w:tc>
        <w:tc>
          <w:tcPr>
            <w:tcW w:w="300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6C5D04" w14:textId="77777777" w:rsidR="001320E4" w:rsidRPr="00DB325A" w:rsidRDefault="001320E4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83939BF" w14:textId="77777777" w:rsidR="001320E4" w:rsidRPr="00DB325A" w:rsidRDefault="001320E4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6691F52" w14:textId="77777777" w:rsidR="001320E4" w:rsidRPr="00DB325A" w:rsidRDefault="001320E4">
            <w:pPr>
              <w:spacing w:after="0"/>
            </w:pPr>
          </w:p>
        </w:tc>
        <w:tc>
          <w:tcPr>
            <w:tcW w:w="187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E3327B" w14:textId="77777777" w:rsidR="001320E4" w:rsidRPr="00DB325A" w:rsidRDefault="001320E4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C145A2B" w14:textId="77777777" w:rsidR="001320E4" w:rsidRPr="00DB325A" w:rsidRDefault="001320E4">
            <w:pPr>
              <w:spacing w:after="0"/>
            </w:pPr>
          </w:p>
        </w:tc>
        <w:tc>
          <w:tcPr>
            <w:tcW w:w="243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3D41A61" w14:textId="77777777" w:rsidR="001320E4" w:rsidRPr="00DB325A" w:rsidRDefault="001320E4">
            <w:pPr>
              <w:spacing w:after="0"/>
            </w:pPr>
          </w:p>
        </w:tc>
        <w:tc>
          <w:tcPr>
            <w:tcW w:w="158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B04F7B1" w14:textId="77777777" w:rsidR="001320E4" w:rsidRPr="00DB325A" w:rsidRDefault="001320E4">
            <w:pPr>
              <w:spacing w:after="0"/>
            </w:pPr>
          </w:p>
        </w:tc>
      </w:tr>
      <w:tr w:rsidR="001320E4" w:rsidRPr="00DB325A" w14:paraId="566B4CE0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EEB710" w14:textId="77777777" w:rsidR="001320E4" w:rsidRPr="00DB325A" w:rsidRDefault="00000000">
            <w:pPr>
              <w:spacing w:after="0"/>
            </w:pPr>
            <w:r w:rsidRPr="00DB325A">
              <w:rPr>
                <w:rFonts w:eastAsia="Times New Roman" w:cs="Times New Roman"/>
                <w:sz w:val="14"/>
              </w:rPr>
              <w:t>5</w:t>
            </w:r>
          </w:p>
        </w:tc>
        <w:tc>
          <w:tcPr>
            <w:tcW w:w="300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F1C2AB" w14:textId="77777777" w:rsidR="001320E4" w:rsidRPr="00DB325A" w:rsidRDefault="001320E4">
            <w:pPr>
              <w:spacing w:after="0"/>
            </w:pP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3C5FC80" w14:textId="77777777" w:rsidR="001320E4" w:rsidRPr="00DB325A" w:rsidRDefault="001320E4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D74A74C" w14:textId="77777777" w:rsidR="001320E4" w:rsidRPr="00DB325A" w:rsidRDefault="001320E4">
            <w:pPr>
              <w:spacing w:after="0"/>
            </w:pPr>
          </w:p>
        </w:tc>
        <w:tc>
          <w:tcPr>
            <w:tcW w:w="187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42DE8F" w14:textId="77777777" w:rsidR="001320E4" w:rsidRPr="00DB325A" w:rsidRDefault="001320E4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60E686" w14:textId="77777777" w:rsidR="001320E4" w:rsidRPr="00DB325A" w:rsidRDefault="001320E4">
            <w:pPr>
              <w:spacing w:after="0"/>
            </w:pPr>
          </w:p>
        </w:tc>
        <w:tc>
          <w:tcPr>
            <w:tcW w:w="243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7785C9A" w14:textId="77777777" w:rsidR="001320E4" w:rsidRPr="00DB325A" w:rsidRDefault="001320E4">
            <w:pPr>
              <w:spacing w:after="0"/>
            </w:pPr>
          </w:p>
        </w:tc>
        <w:tc>
          <w:tcPr>
            <w:tcW w:w="158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F854315" w14:textId="77777777" w:rsidR="001320E4" w:rsidRPr="00DB325A" w:rsidRDefault="001320E4">
            <w:pPr>
              <w:spacing w:after="0"/>
            </w:pPr>
          </w:p>
        </w:tc>
      </w:tr>
    </w:tbl>
    <w:p w14:paraId="6D711BD1" w14:textId="77777777" w:rsidR="001320E4" w:rsidRPr="00DB325A" w:rsidRDefault="00000000">
      <w:r w:rsidRPr="00DB325A">
        <w:rPr>
          <w:rFonts w:eastAsia="Times New Roman" w:cs="Times New Roman"/>
          <w:sz w:val="15"/>
        </w:rPr>
        <w:t>Za realizację podobną dla kryterium przyjmuje się przedsięwzięcie spełniające definicję z rozdziału XVII SWZ, przy którym wskazana osoba pełniła funkcję koordynatora, kierownika projektu lub równoważną funkcję obejmującą koordynację projektu, prac wykonawczych i integracji.</w:t>
      </w:r>
    </w:p>
    <w:p w14:paraId="27451717" w14:textId="77777777" w:rsidR="001320E4" w:rsidRDefault="00000000">
      <w:r w:rsidRPr="00DB325A">
        <w:rPr>
          <w:rFonts w:eastAsia="Times New Roman" w:cs="Times New Roman"/>
          <w:i/>
          <w:sz w:val="15"/>
        </w:rPr>
        <w:t>Jeżeli Wykonawca ubiega się o punkty w kryterium, do wykazu należy dołączyć dowody pozwalające jednoznacznie potwierdzić realizację, jej zakres i funkcję koordynatora. Brak wykazania dodatkowych realizacji ponad minimum warunku udziału nie powoduje odrzucenia oferty, lecz skutkuje odpowiednią liczbą punktów zgodnie z SWZ.</w:t>
      </w:r>
      <w:r w:rsidRPr="00DB325A">
        <w:rPr>
          <w:rFonts w:eastAsia="Times New Roman" w:cs="Times New Roman"/>
          <w:i/>
          <w:sz w:val="15"/>
        </w:rPr>
        <w:br/>
        <w:t>Dokument należy podpisać przez osobę/osoby uprawnione do reprezentowania Wykonawcy, w formie wymaganej w SWZ.</w:t>
      </w:r>
    </w:p>
    <w:sectPr w:rsidR="001320E4" w:rsidSect="00034616">
      <w:headerReference w:type="default" r:id="rId8"/>
      <w:footerReference w:type="default" r:id="rId9"/>
      <w:pgSz w:w="16838" w:h="11906" w:orient="landscape"/>
      <w:pgMar w:top="850" w:right="680" w:bottom="850" w:left="68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CC29D" w14:textId="77777777" w:rsidR="00244C1C" w:rsidRPr="00DB325A" w:rsidRDefault="00244C1C">
      <w:pPr>
        <w:spacing w:after="0"/>
      </w:pPr>
      <w:r w:rsidRPr="00DB325A">
        <w:separator/>
      </w:r>
    </w:p>
  </w:endnote>
  <w:endnote w:type="continuationSeparator" w:id="0">
    <w:p w14:paraId="084AA8D2" w14:textId="77777777" w:rsidR="00244C1C" w:rsidRPr="00DB325A" w:rsidRDefault="00244C1C">
      <w:pPr>
        <w:spacing w:after="0"/>
      </w:pPr>
      <w:r w:rsidRPr="00DB325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9D5E4" w14:textId="77777777" w:rsidR="001320E4" w:rsidRPr="00DB325A" w:rsidRDefault="00000000">
    <w:pPr>
      <w:pStyle w:val="Stopka"/>
      <w:jc w:val="center"/>
    </w:pPr>
    <w:r>
      <w:t xml:space="preserve">MT.2370.02.2026 | Załącznik nr 8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423DD" w14:textId="77777777" w:rsidR="00244C1C" w:rsidRPr="00DB325A" w:rsidRDefault="00244C1C">
      <w:pPr>
        <w:spacing w:after="0"/>
      </w:pPr>
      <w:r w:rsidRPr="00DB325A">
        <w:separator/>
      </w:r>
    </w:p>
  </w:footnote>
  <w:footnote w:type="continuationSeparator" w:id="0">
    <w:p w14:paraId="2E2344E1" w14:textId="77777777" w:rsidR="00244C1C" w:rsidRPr="00DB325A" w:rsidRDefault="00244C1C">
      <w:pPr>
        <w:spacing w:after="0"/>
      </w:pPr>
      <w:r w:rsidRPr="00DB325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D6525" w14:textId="77777777" w:rsidR="001320E4" w:rsidRPr="00DB325A" w:rsidRDefault="00000000">
    <w:pPr>
      <w:pStyle w:val="Nagwek"/>
      <w:jc w:val="right"/>
    </w:pPr>
    <w:r w:rsidRPr="00DB325A">
      <w:rPr>
        <w:rFonts w:eastAsia="Times New Roman" w:cs="Times New Roman"/>
        <w:sz w:val="15"/>
      </w:rPr>
      <w:t>Załącznik nr 8 do SWZ</w:t>
    </w:r>
    <w:r w:rsidRPr="00DB325A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19438728">
    <w:abstractNumId w:val="8"/>
  </w:num>
  <w:num w:numId="2" w16cid:durableId="1460799530">
    <w:abstractNumId w:val="6"/>
  </w:num>
  <w:num w:numId="3" w16cid:durableId="423303585">
    <w:abstractNumId w:val="5"/>
  </w:num>
  <w:num w:numId="4" w16cid:durableId="445076937">
    <w:abstractNumId w:val="4"/>
  </w:num>
  <w:num w:numId="5" w16cid:durableId="968164155">
    <w:abstractNumId w:val="7"/>
  </w:num>
  <w:num w:numId="6" w16cid:durableId="1456097113">
    <w:abstractNumId w:val="3"/>
  </w:num>
  <w:num w:numId="7" w16cid:durableId="330256541">
    <w:abstractNumId w:val="2"/>
  </w:num>
  <w:num w:numId="8" w16cid:durableId="1490831108">
    <w:abstractNumId w:val="1"/>
  </w:num>
  <w:num w:numId="9" w16cid:durableId="207404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4808"/>
    <w:rsid w:val="0006063C"/>
    <w:rsid w:val="001320E4"/>
    <w:rsid w:val="0015074B"/>
    <w:rsid w:val="00244C1C"/>
    <w:rsid w:val="00290FCB"/>
    <w:rsid w:val="0029639D"/>
    <w:rsid w:val="00326F90"/>
    <w:rsid w:val="00352F0A"/>
    <w:rsid w:val="005F166B"/>
    <w:rsid w:val="00667F70"/>
    <w:rsid w:val="00720F4F"/>
    <w:rsid w:val="00A177BD"/>
    <w:rsid w:val="00A33E1E"/>
    <w:rsid w:val="00AA1D8D"/>
    <w:rsid w:val="00B47730"/>
    <w:rsid w:val="00BD5DA1"/>
    <w:rsid w:val="00CB0664"/>
    <w:rsid w:val="00DB325A"/>
    <w:rsid w:val="00DE044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EA500"/>
  <w14:defaultImageDpi w14:val="300"/>
  <w15:docId w15:val="{D18B0242-4087-4540-BDC6-327512D12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Heading">
    <w:name w:val="Form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7</cp:revision>
  <dcterms:created xsi:type="dcterms:W3CDTF">2026-08-26T08:22:00Z</dcterms:created>
  <dcterms:modified xsi:type="dcterms:W3CDTF">2026-08-27T08:12:00Z</dcterms:modified>
  <cp:category/>
</cp:coreProperties>
</file>